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0261653" name="01a04713-184b-7337-b947-92ab9051b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2295684" name="01a04713-184b-7337-b947-92ab9051b1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414593" name="01a0471e-67a2-7763-9121-cbcdeee7da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416453" name="01a0471e-67a2-7763-9121-cbcdeee7daa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7976761" name="01a04730-efd9-704d-8af1-9b8c01aaa3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7864927" name="01a04730-efd9-704d-8af1-9b8c01aaa3c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720591" name="01a0471f-5589-7338-ae2d-a29a58ed0c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282972" name="01a0471f-5589-7338-ae2d-a29a58ed0c4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-UG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33918821" name="01a04722-c752-7ca2-86c9-33a8467652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1474436" name="01a04722-c752-7ca2-86c9-33a84676521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8863553" name="01a04723-d09f-7c14-bb97-ccd17af86f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641809" name="01a04723-d09f-7c14-bb97-ccd17af86f0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9776510" name="01a04731-8d23-71aa-b50a-3b30b5207e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499215" name="01a04731-8d23-71aa-b50a-3b30b5207e5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8478609" name="01a0473d-b845-7862-9e46-c8cfd36f6b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238891" name="01a0473d-b845-7862-9e46-c8cfd36f6b5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4578261" name="01a04745-7520-73fd-a12d-c5fc9f1d13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075000" name="01a04745-7520-73fd-a12d-c5fc9f1d136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5939156" name="01a04749-82d5-77ef-a22f-bdfdf30e92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839404" name="01a04749-82d5-77ef-a22f-bdfdf30e92e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4060150" name="01a0471f-d981-7655-86b9-ceddd51f95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285141" name="01a0471f-d981-7655-86b9-ceddd51f951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1261147" name="01a04732-eda1-76df-8818-bc716bbc7f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134874" name="01a04732-eda1-76df-8818-bc716bbc7fb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1185548" name="01a04720-86c2-7ff2-b174-463e98b653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859574" name="01a04720-86c2-7ff2-b174-463e98b6533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/ Dusche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810540" name="01a04721-44f2-7c7a-b05c-4a13c6eb00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3092604" name="01a04721-44f2-7c7a-b05c-4a13c6eb002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7112692" name="01a0472f-c6ae-7461-b328-e8839a9525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128942" name="01a0472f-c6ae-7461-b328-e8839a9525b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3559384" name="01a04738-2a48-7f7f-8c72-ddd854a62a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698401" name="01a04738-2a48-7f7f-8c72-ddd854a62a2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0974428" name="01a04722-0cc8-7e45-be90-17110a3f9c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2738929" name="01a04722-0cc8-7e45-be90-17110a3f9c7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EG- 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6477753" name="01a0472e-327f-72c0-849b-37d42ca9cc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621081" name="01a0472e-327f-72c0-849b-37d42ca9cc5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/ 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9630232" name="01a04730-6b41-72f1-8154-726a33b03b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093081" name="01a04730-6b41-72f1-8154-726a33b03b8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9299018" name="01a04738-ab7c-770a-82fb-8d36e0aeec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851271" name="01a04738-ab7c-770a-82fb-8d36e0aeec8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4331009" name="01a0473a-ff69-748c-ad64-09dbd6d0cd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345667" name="01a0473a-ff69-748c-ad64-09dbd6d0cdb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360099" name="01a0473c-21ee-717c-b77c-7cbd7c0054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246734" name="01a0473c-21ee-717c-b77c-7cbd7c00548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0102154" name="01a0473e-d52a-731c-a7c7-0cbc1ffc8a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326998" name="01a0473e-d52a-731c-a7c7-0cbc1ffc8ad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6977167" name="01a0473f-b7a5-7185-a8d2-db8d483154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421609" name="01a0473f-b7a5-7185-a8d2-db8d4831545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alle 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9299553" name="01a04744-1fba-742a-a3aa-211fe82bae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435171" name="01a04744-1fba-742a-a3aa-211fe82baef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Balkonbrüstung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Geländer </w:t>
            </w:r>
          </w:p>
        </w:tc>
        <w:tc>
          <w:p>
            <w:pPr>
              <w:spacing w:before="0" w:after="0" w:line="240" w:lineRule="auto"/>
            </w:pPr>
            <w:r>
              <w:t>Geländer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6998731" name="01a04746-5749-7df2-9d3f-8a5e4d9576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003415" name="01a04746-5749-7df2-9d3f-8a5e4d9576a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Garten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Wassertrog </w:t>
            </w:r>
          </w:p>
        </w:tc>
        <w:tc>
          <w:p>
            <w:pPr>
              <w:spacing w:before="0" w:after="0" w:line="240" w:lineRule="auto"/>
            </w:pPr>
            <w:r>
              <w:t>Wassertrog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2423357" name="01a04747-8202-74f0-9f14-d63783fbd7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608936" name="01a04747-8202-74f0-9f14-d63783fbd70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 DG</w:t>
            </w:r>
          </w:p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Fensterflügel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8101598" name="01a0474b-3f4f-7738-b6f6-6efe4ccea4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711987" name="01a0474b-3f4f-7738-b6f6-6efe4ccea4d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7021130" name="01a0474d-e438-7fd3-ad21-8f8ba49da7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925167" name="01a0474d-e438-7fd3-ad21-8f8ba49da7e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Schönenbach 7A, 9422 Thal</w:t>
          </w:r>
        </w:p>
        <w:p>
          <w:pPr>
            <w:spacing w:before="0" w:after="0"/>
          </w:pPr>
          <w:r>
            <w:t>1174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